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0305821" name="b50cb5a0-2409-11f0-aa39-53ca9ac11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434489" name="b50cb5a0-2409-11f0-aa39-53ca9ac11ab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0133795" name="5ba64970-240b-11f0-80f7-3120e77751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434387" name="5ba64970-240b-11f0-80f7-3120e77751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4100873" name="4596f7c0-240a-11f0-a4fe-c1a768db9c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416364" name="4596f7c0-240a-11f0-a4fe-c1a768db9c9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6265072" name="7fac3dc0-240b-11f0-91a6-ef662a4038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906618" name="7fac3dc0-240b-11f0-91a6-ef662a4038b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/ Dusche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5567394" name="a9d3b6f0-240b-11f0-b898-ed084f91b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893789" name="a9d3b6f0-240b-11f0-b898-ed084f91b70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5451381" name="bf14ffb0-240b-11f0-af99-c1ba4f16a0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554438" name="bf14ffb0-240b-11f0-af99-c1ba4f16a03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8522534" name="1c01cc20-240d-11f0-84d6-ef2313d65c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010479" name="1c01cc20-240d-11f0-84d6-ef2313d65ca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8810918" name="2fa913f0-240d-11f0-ab43-ad36c80188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549767" name="2fa913f0-240d-11f0-ab43-ad36c80188f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9607899" name="4307ba00-240d-11f0-9872-5d970ae0c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388687" name="4307ba00-240d-11f0-9872-5d970ae0c8c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0258596" name="525eec20-240e-11f0-85e3-3549af4ddf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89048" name="525eec20-240e-11f0-85e3-3549af4ddf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5505885" name="9a9fee80-240e-11f0-830e-2732af740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6858" name="9a9fee80-240e-11f0-830e-2732af7405b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9447520" name="aded7d90-240e-11f0-86e0-559e171a95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935125" name="aded7d90-240e-11f0-86e0-559e171a958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6218262" name="c08db5a0-240e-11f0-a743-09ac0bb4fd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100332" name="c08db5a0-240e-11f0-a743-09ac0bb4fdb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6782807" name="181edab0-240f-11f0-bb5e-0f7e51fa79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538426" name="181edab0-240f-11f0-bb5e-0f7e51fa793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6904653" name="2a770d40-240f-11f0-8d25-db41ecc86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502086" name="2a770d40-240f-11f0-8d25-db41ecc8681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1679099" name="d2f3ae60-240f-11f0-b3a9-37ea6e2ad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646361" name="d2f3ae60-240f-11f0-b3a9-37ea6e2adbf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4285909" name="d401cd90-2410-11f0-b79e-851318a7e4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409499" name="d401cd90-2410-11f0-b79e-851318a7e4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4155826" name="e960b070-2410-11f0-bdbe-151cf5b74b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881335" name="e960b070-2410-11f0-bdbe-151cf5b74bd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6996965" name="fee3bd20-2410-11f0-8f2f-c505e123d7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797047" name="fee3bd20-2410-11f0-8f2f-c505e123d71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/ Vorraum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3647607" name="b8b24ef0-2412-11f0-9e3a-e93299e4ec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797316" name="b8b24ef0-2412-11f0-9e3a-e93299e4ecd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9838216" name="d08bcec0-2412-11f0-ac73-ddda8c46c0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942477" name="d08bcec0-2412-11f0-ac73-ddda8c46c06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7131807" name="e6bea370-2412-11f0-87eb-8b6cb1bda7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930102" name="e6bea370-2412-11f0-87eb-8b6cb1bda71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9907499" name="fde57510-2412-11f0-9932-d1cdd05d75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723739" name="fde57510-2412-11f0-9932-d1cdd05d757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7213110" name="570aceb0-2413-11f0-9173-b175f0769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495617" name="570aceb0-2413-11f0-9173-b175f0769db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0276692" name="15826ba0-2414-11f0-abbe-6715b785a9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773180" name="15826ba0-2414-11f0-abbe-6715b785a99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449032" name="2e083100-2414-11f0-a66a-473c8bb33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777205" name="2e083100-2414-11f0-a66a-473c8bb3318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9707122" name="07d1aba0-2415-11f0-ad36-3f70870cf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72394" name="07d1aba0-2415-11f0-ad36-3f70870cf9b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Schürrain 95, 5637 Geltwil</w:t>
          </w:r>
        </w:p>
        <w:p>
          <w:pPr>
            <w:spacing w:before="0" w:after="0"/>
          </w:pPr>
          <w:r>
            <w:t>255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